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25004121" name="019eab41-09f2-7f0c-8acd-ea2f62e4309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53765082" name="019eab41-09f2-7f0c-8acd-ea2f62e43098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07188189" name="019eab41-46d3-7c6e-ac78-5de5a2926a7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5238442" name="019eab41-46d3-7c6e-ac78-5de5a2926a7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74612756" name="019eab4b-fe77-70db-bfc7-1a25419d412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78032092" name="019eab4b-fe77-70db-bfc7-1a25419d4127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41059614" name="019eab4c-1e1b-727a-a3d7-f8df40cf9d7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75157496" name="019eab4c-1e1b-727a-a3d7-f8df40cf9d7b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Treppenhaus/ Schlafzimmer 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615921131" name="019eab59-4926-7712-b144-a2c481e3fff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79807312" name="019eab59-4926-7712-b144-a2c481e3fff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932906232" name="019eab59-8553-7de7-a944-8e9899bfd7f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87962375" name="019eab59-8553-7de7-a944-8e9899bfd7ff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Badezimmer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VM-23</w:t>
            </w:r>
          </w:p>
          <w:p>
            <w:pPr>
              <w:spacing w:before="0" w:after="0"/>
            </w:pPr>
            <w:r>
              <w:t>Klebstoffe</w:t>
            </w:r>
          </w:p>
          <w:p>
            <w:pPr>
              <w:spacing w:before="0" w:after="0"/>
            </w:pPr>
            <w:r>
              <w:t>Parkettboden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53227948" name="019eab64-c4ca-7930-a4a8-04d879b4dbd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78912896" name="019eab64-c4ca-7930-a4a8-04d879b4dbd4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40157576" name="019eab64-f7d0-7d8e-be66-b5569edb932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2113970" name="019eab64-f7d0-7d8e-be66-b5569edb9325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Badezimmer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Nach 1990 Erneuert 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75368580" name="019eab62-40d1-7e28-9129-5da57450607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16904144" name="019eab62-40d1-7e28-9129-5da57450607b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998115330" name="019eab62-b418-7fe7-a715-44d0476941a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22577666" name="019eab62-b418-7fe7-a715-44d0476941af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Badezimmer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Holzdecke 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34494966" name="019eab67-70ca-72c1-a76f-d9b656c05a3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48066252" name="019eab67-70ca-72c1-a76f-d9b656c05a31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03873778" name="019eab67-a56b-72e1-86b9-269bcb4f33e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88986435" name="019eab67-a56b-72e1-86b9-269bcb4f33e3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Wintergarten/ Wohnzimmer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Holzdecke 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52605928" name="019eab89-5f8c-7f07-a892-36443f4c22b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677962" name="019eab89-5f8c-7f07-a892-36443f4c22b1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08204957" name="019eab89-8c16-74d6-bef4-0bb13ae6b97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05882820" name="019eab89-8c16-74d6-bef4-0bb13ae6b97f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Wintergarten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Cheminée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VM-28</w:t>
            </w:r>
          </w:p>
          <w:p>
            <w:pPr>
              <w:spacing w:before="0" w:after="0"/>
            </w:pPr>
            <w:r>
              <w:t>Asbest Schnur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3906648" name="019eab8a-d3d2-7868-92d4-5f419411027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86615100" name="019eab8a-d3d2-7868-92d4-5f4194110273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61137542" name="019eab8b-0e42-7948-b31b-9159a6497f9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50396586" name="019eab8b-0e42-7948-b31b-9159a6497f99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VB-9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Holzofen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VM-29</w:t>
            </w:r>
          </w:p>
          <w:p>
            <w:pPr>
              <w:spacing w:before="0" w:after="0"/>
            </w:pPr>
            <w:r>
              <w:t>Asbest Schnur </w:t>
            </w:r>
          </w:p>
          <w:p>
            <w:pPr>
              <w:spacing w:before="0" w:after="0"/>
            </w:pPr>
            <w:r>
              <w:t>Holzofen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20699948" name="019eab8c-b38e-7cb1-898b-1b7958405f1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55372948" name="019eab8c-b38e-7cb1-898b-1b7958405f1c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29632524" name="019eab8c-f7ba-7cf9-ab56-aa75cc208b4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58539889" name="019eab8c-f7ba-7cf9-ab56-aa75cc208b49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2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Hauptstrasse 35, 6287 Aesch</w:t>
          </w:r>
        </w:p>
        <w:p>
          <w:pPr>
            <w:spacing w:before="0" w:after="0"/>
          </w:pPr>
          <w:r>
            <w:t>DN 928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media/document_image_rId21.jpeg" Type="http://schemas.openxmlformats.org/officeDocument/2006/relationships/image" Id="rId21"/>
    <Relationship Target="footer.xml" Type="http://schemas.openxmlformats.org/officeDocument/2006/relationships/footer" Id="rId2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